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Höhenstrasse 12, 8344 Bäretswil</w:t>
          </w:r>
        </w:p>
        <w:p>
          <w:pPr>
            <w:spacing w:before="0" w:after="0"/>
          </w:pPr>
          <w:r>
            <w:t>748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